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泰州-J3-307  沈培亮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泰州-J3-307  沈培亮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泰州-J3-312  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5~10周或7~10周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泰州-J3-312  邓海山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江曙/韩云宾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泰州-综合实验楼-411  邓海山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泰州-综合实验楼-411  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泰州-综合实验楼-310  沈培亮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泰州-J3-307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 泰州-J3-307  沈培亮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江曙/韩云宾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泰州-综合实验楼-411  邓海山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泰州-综合实验楼-411  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泰州-综合实验楼-310  沈培亮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泰州-J3-307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 泰州-J3-307  沈培亮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