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药物制剂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药剂252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李政才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王情/徐忆竹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李政才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王情/徐忆竹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房方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房方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房方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房方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