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药学（3+2）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药学（3+2）25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樊思成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