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王娟红/李璇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(1学时)  泰州-实训楼-302  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胡雅婧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王娟红/李璇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(1学时)  泰州-实训楼-302  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周天琪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(2学时)  泰州-实训楼-302  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5~6,9~12周 (2学时)  泰州-J3-407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(2学时)  泰州-实训楼-302  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5~6,9~12周 (1学时)  泰州-J3-407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(2学时)  泰州-实训楼-302  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(1学时)  泰州-实训楼-302  王身艳/王娟红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刘学湘,俞云,钟蕾,于瑞莲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