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1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食品质量与安全(联合办学)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食品241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1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食品工业导论（Introduction to the Food Industry）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王身艳/王娟红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食品与营养化学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薛峰/王身艳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学术英语IV 学术语言与学习技巧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(400465—011)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张舒涵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流变与食品生物物理学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薛峰/王身艳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学术英语IV 学术语言与学习技巧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张梦莹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食品化学*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刘学湘/俞云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郑玉豪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食品文献检索与利用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苏联麟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食品工业导论（Introduction to the Food Industry）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王身艳/王娟红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食品与营养化学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薛峰/王身艳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流变与食品生物物理学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薛峰/王身艳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食品化学*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刘学湘/俞云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郑玉豪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食品工业导论（Introduction to the Food Industry）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王身艳/王娟红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学术英语IV 学术语言与学习技巧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(400465—011)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Stephen Conway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食品与营养化学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薛峰/王身艳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食品工程原理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流变与食品生物物理学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薛峰/王身艳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学术英语IV 学术语言与学习技巧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学术英语IV 学术语言与学习技巧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张舒涵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食品工业导论（Introduction to the Food Industry）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王身艳/王娟红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学术英语IV 学术语言与学习技巧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(400465—011)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Stephen Conway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食品与营养化学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薛峰/王身艳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食品工程原理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人体机能学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俞云/刘学湘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食品工程原理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郭亮/樊文玲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周中明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食品工业导论（Introduction to the Food Industry）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王身艳/王娟红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食品与营养化学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薛峰/王身艳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学术英语IV 学术语言与学习技巧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1~5,14~16周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人体机能学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俞云/刘学湘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食品工程原理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郭亮/樊文玲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周中明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杨念云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张译木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人体机能学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俞云/刘学湘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高建芝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