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食品质量与安全(联合办学)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食品242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食品工业导论（Introduction to the Food Industry）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王娟红/王身艳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1~6,15~16周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食品与营养化学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薛峰/王身艳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流变与食品生物物理学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薛峰/王身艳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郭亮/樊文玲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食品工业导论（Introduction to the Food Industry）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王娟红/王身艳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食品与营养化学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薛峰/王身艳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流变与食品生物物理学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薛峰/王身艳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郭亮/樊文玲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食品工业导论（Introduction to the Food Industry）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王娟红/王身艳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食品与营养化学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薛峰/王身艳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Stephen Conway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流变与食品生物物理学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薛峰/王身艳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郭亮/樊文玲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食品工业导论（Introduction to the Food Industry）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王娟红/王身艳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食品与营养化学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薛峰/王身艳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Stephen Conway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人体机能学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俞云/刘学湘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俞云/刘学湘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食品工业导论（Introduction to the Food Industry）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王娟红/王身艳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1~6,15~16周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食品与营养化学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薛峰/王身艳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人体机能学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俞云/刘学湘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俞云/刘学湘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Zack Ali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人体机能学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俞云/刘学湘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