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0235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乔飞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1~12周</w:t>
      </w:r>
    </w:p>
    <w:bookmarkStart w:id="1" w:name="1023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传染病学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(031414—008)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6-404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（省中）中医八231;中医八233;中医八232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传染病学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(031414—008)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6-404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（省中）中医八231;中医八233;中医八232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