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75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余冰倩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3~9周</w:t>
      </w:r>
    </w:p>
    <w:bookmarkStart w:id="1" w:name="875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中医耳鼻喉科学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（省中）中医231;中医233;中医232;中医235;中医234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