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3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刘音吟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4~17周</w:t>
      </w:r>
    </w:p>
    <w:bookmarkStart w:id="1" w:name="103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中医妇科学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(030302—009)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（省中）中医八233;中医八232;中医八231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中医妇科学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(030302—009)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（省中）中医八233;中医八232;中医八231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