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191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卢冬雪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1~12周</w:t>
      </w:r>
    </w:p>
    <w:bookmarkStart w:id="1" w:name="419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传染病学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(031414—013)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传染病学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(031414—013)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传染病学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(031414—014)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传染病学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(031414—014)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