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3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史会连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023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（省中）中医八231;中医八233;中医八232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（省中）中医八231;中医八233;中医八232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