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50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江苏省中西医结合医院第二教室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（省中西）中医养生23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江苏省中西医结合医院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（省中西）中西临23（灵素）班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江苏省中西医结合医院第二教室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（省中西）中医养生23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江苏省中西医结合医院第二教室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（省中西）中医养生23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江苏省中西医结合医院第二教室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（省中西）中医养生23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江苏省中西医结合医院第二教室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（省中西）中医养生23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江苏省中西医结合医院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（省中西）中西临23（灵素）班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江苏省中西医结合医院第二教室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（省中西）中医养生23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江苏省中西医结合医院第二教室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（省中西）中医养生23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江苏省中西医结合医院第二教室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（省中西）中医养生23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