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54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孟小惠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14~15周</w:t>
      </w:r>
    </w:p>
    <w:bookmarkStart w:id="1" w:name="1454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(2030112—001)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境外泰国兰实22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(2030112—001)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境外泰国兰实22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(2030112—001)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境外泰国兰实22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(2030112—001)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境外泰国兰实22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(2030112—001)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境外泰国兰实22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(2030112—001)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境外泰国兰实22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(2030112—001)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境外泰国兰实22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