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0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施炜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230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中医眼科学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(030716—012)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（省中）中医八231;中医八233;中医八232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