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74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朱丽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674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医学影像学（含超声）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(039013—008)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医学影像学（含超声）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(039013—008)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