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2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杨婷雯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1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（省中）中医八233;中医八232;中医八231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（省中）中医231;中医232;中医234;中医233;中医235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（省中）中医八233;中医八232;中医八231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（省中）中医231;中医232;中医234;中医233;中医235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急诊医学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(030847—013)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