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77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柯峰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4~7周</w:t>
      </w:r>
    </w:p>
    <w:bookmarkStart w:id="1" w:name="1077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中医临床方剂学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(R020603—001)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