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17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段娜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01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医学影像学（含超声）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(039013—005)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中医245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