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43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王俊武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443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中医骨伤科学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(R030501—001)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