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8418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王庆根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841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医学影像学（含超声）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(039013—007)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医学影像学（含超声）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(039013—007)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