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89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芦凤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789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(030518—003)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常州市中医医院3号楼3405室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（常州）中医231;中医233;中医232;中医235;中医234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常州市中医医院3号楼3408室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（常州）中医八231;中医八233;中医八232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常州市中医医院3号楼3405室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（常州）中医231;中医233;中医232;中医235;中医234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(030925—008)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常州市中医医院3号楼3408室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（常州）中医八233;中医八231;中医八232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(030518—009)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常州市中医医院3号楼3408室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（常州）中医八233;中医八232;中医八231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(030925—003)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常州市中医医院3号楼3405室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（常州）中医231;中医234;中医233;中医235;中医232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常州市中医医院3号楼3408室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（常州）中医八233;中医八232;中医八231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常州市中医医院3号楼3405室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（常州）中医231;中医232;中医234;中医233;中医235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常州市中医医院3号楼3405室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（常州）中医231;中医232;中医234;中医233;中医235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常州市中医医院3号楼3408室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（常州）中医八233;中医八232;中医八231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(030518—003)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常州市中医医院3号楼3405室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（常州）中医231;中医233;中医232;中医235;中医234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常州市中医医院3号楼3408室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（常州）中医八231;中医八233;中医八232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常州市中医医院3号楼3405室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（常州）中医231;中医233;中医232;中医235;中医234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(030925—008)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常州市中医医院3号楼3408室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（常州）中医八233;中医八231;中医八232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(030518—009)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常州市中医医院3号楼3408室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（常州）中医八233;中医八232;中医八231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(030925—003)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常州市中医医院3号楼3405室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（常州）中医231;中医234;中医233;中医235;中医232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常州市中医医院3号楼3408室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（常州）中医八233;中医八232;中医八231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常州市中医医院3号楼3405室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（常州）中医231;中医232;中医234;中医233;中医235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常州市中医医院3号楼3405室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（常州）中医231;中医232;中医234;中医233;中医235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常州市中医医院3号楼3408室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（常州）中医八233;中医八232;中医八231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中医耳鼻喉科学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(030708—007)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常州市中医医院3号楼3408室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（常州）中医八233;中医八231;中医八232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常州市中医医院3号楼3405室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（常州）中医231;中医232;中医235;中医234;中医233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(030925—008)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常州市中医医院3号楼3408室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（常州）中医八233;中医八231;中医八232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(050447—008)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常州市中医医院3号楼3408室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（常州）中医八233;中医八232;中医八231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(030925—003)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常州市中医医院3号楼3405室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（常州）中医231;中医234;中医233;中医235;中医232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(030716—004)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常州市中医医院3号楼3405室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（常州）中医231;中医233;中医232;中医235;中医234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(030716—013)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常州市中医医院3号楼3408室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（常州）中医八231;中医八233;中医八232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中医耳鼻喉科学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(030708—004)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常州市中医医院3号楼3405室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（常州）中医231;中医233;中医232;中医235;中医234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