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9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许慧洁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12~17周</w:t>
      </w:r>
    </w:p>
    <w:bookmarkStart w:id="1" w:name="1019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(030419—001)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12~17周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