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50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（省二中）中西临23级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（省二中）中西临23级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