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赵青春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诊断学(含影像学)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诊断学(含影像学)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健康评估与食疗方案设计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微专业,中医食疗学2026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诊断学(含影像学)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诊断学(含影像学)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健康评估与食疗方案设计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微专业,中医食疗学2026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