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0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郭红玉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2~2周</w:t>
      </w:r>
    </w:p>
    <w:bookmarkStart w:id="1" w:name="101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中药调理月经的理论与方法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