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9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昆山市中医医院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（昆山）中西临23级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昆山市中医医院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（昆山）中西临23级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