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0385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第一临床医学院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陈晨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1~3周</w:t>
      </w:r>
    </w:p>
    <w:bookmarkStart w:id="1" w:name="10385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中医外科学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(031626—001)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1~3周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B11-105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中医康复23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