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2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伤寒论临证发微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中西临251;中西临252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伤寒论临证发微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中西临251;中西临252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中西临251;中西临252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伤寒论临证发微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