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宋志秀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现代营养学基础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中医食疗综合实训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现代营养学基础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中医食疗综合实训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体重管理营养食疗食育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中医药食品学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