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张承坤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4~14周</w:t>
      </w:r>
    </w:p>
    <w:bookmarkStart w:id="1" w:name="94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国学经典导读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淡安书院-通识课（国学经典与文化传承）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