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张稚鲲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3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古今体重管理文献导读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古今体重管理文献导读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古今体重管理文献导读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