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36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BenjaminFey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2~13周</w:t>
      </w:r>
    </w:p>
    <w:bookmarkStart w:id="1" w:name="1036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上肢应用生物力学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2,9~10周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 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上肢应用生物力学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2,8~10周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上肢应用生物力学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2,8~10周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上肢应用生物力学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2,8~9周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 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上肢应用生物力学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2,8~9周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 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脊柱检查实践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上肢应用生物力学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脊柱检查实践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上肢应用生物力学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2,9~10周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 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上肢应用生物力学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2,8~10周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上肢应用生物力学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2,8~10周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上肢应用生物力学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2,8~9周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 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上肢应用生物力学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2,8~9周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 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脊柱检查实践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上肢应用生物力学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(1学时)  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脊柱检查实践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上肢应用生物力学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2,9~10周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 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上肢应用生物力学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2,8~10周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上肢应用生物力学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2,8~10周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上肢应用生物力学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2,8~9周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 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上肢应用生物力学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2,8~9周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 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脊柱检查实践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上肢应用生物力学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 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脊柱检查实践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上肢应用生物力学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2,9~10周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上肢应用生物力学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2,8~10周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上肢应用生物力学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2,8~10周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上肢应用生物力学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2,8~9周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上肢应用生物力学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2,8~9周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高级脊柱解剖学（二）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上肢应用生物力学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脊骨神经医学诊断技术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上肢应用生物力学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2,9~10周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上肢应用生物力学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2,8~10周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上肢应用生物力学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2,8~10周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上肢应用生物力学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2,8~9周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上肢应用生物力学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2,8~9周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高级脊柱解剖学（二）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上肢应用生物力学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脊骨神经医学诊断技术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高级脊柱解剖学（二）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400339—001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脊柱检查实践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13周 (8:20-11:30)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BenjaminFey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B11-112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400339—001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脊柱检查实践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13周 (8:20-11:30)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BenjaminFey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B11-112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400339—001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脊柱检查实践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13周 (8:20-11:30)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BenjaminFey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B11-112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400339—001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脊柱检查实践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13周 (8:20-12:20)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BenjaminFey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B11-212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400339—001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脊柱检查实践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13周 (8:20-12:20)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BenjaminFey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B11-212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400339—001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脊柱检查实践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13周 (8:20-12:20)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BenjaminFey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B11-212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400339—001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脊柱检查实践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13周 (8:20-12:20)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BenjaminFey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B11-112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400339—001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脊柱检查实践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13周 (8:20-12:20)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BenjaminFey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B11-112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400339—001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脊柱检查实践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13周 (8:20-12:20)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BenjaminFey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B11-112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400340—001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高级脊柱解剖学（二）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13周 (11:40-17:10)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BenjaminFey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B11-212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400340—001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高级脊柱解剖学（二）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13周 (11:40-17:10)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BenjaminFey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B11-212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400340—001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高级脊柱解剖学（二）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13周 (11:40-17:10)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BenjaminFey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B11-212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400340—001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高级脊柱解剖学（二）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13周 (8:20-17:10)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BenjaminFey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B11-212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400340—001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高级脊柱解剖学（二）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13周 (8:20-17:10)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BenjaminFey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B11-212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400340—001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高级脊柱解剖学（二）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13周 (8:20-17:10)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BenjaminFey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B11-212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400340—001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高级脊柱解剖学（二）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13周 (8:20-17:10)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BenjaminFey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B11-212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400340—001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高级脊柱解剖学（二）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13周 (8:20-17:10)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BenjaminFey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B11-212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400340—001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高级脊柱解剖学（二）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周五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13周 (8:20-19:10)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BenjaminFey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B11-311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400340—001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高级脊柱解剖学（二）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周五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13周 (8:20-19:10)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BenjaminFey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B11-311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400340—001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高级脊柱解剖学（二）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周五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13周 (8:20-19:10)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BenjaminFey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B11-311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400473—001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脊骨神经医学诊断技术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周六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11周 (8:20-17:10)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BenjaminFey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B5-301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400473—001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脊骨神经医学诊断技术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周六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11周 (8:20-17:10)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BenjaminFey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B5-301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400473—001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脊骨神经医学诊断技术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周六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11周 (8:20-17:10)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BenjaminFey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B5-301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400473—001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脊骨神经医学诊断技术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3,11~13周 (8:20-17:10)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BenjaminFey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B5-201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400473—001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脊骨神经医学诊断技术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3,11~13周 (8:20-17:10)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BenjaminFey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B5-201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400473—001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脊骨神经医学诊断技术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3,11~13周 (8:20-17:10)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BenjaminFey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B5-201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400473—001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脊骨神经医学诊断技术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3,11~13周 (8:20-17:10)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BenjaminFey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B5-201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400473—001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脊骨神经医学诊断技术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3,11~13周 (8:20-17:10)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BenjaminFey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B5-201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400473—001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脊骨神经医学诊断技术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3,11~13周 (8:20-17:10)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BenjaminFey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B5-101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400473—001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脊骨神经医学诊断技术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3,11~13周 (8:20-17:10)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BenjaminFey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B5-101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400473—001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脊骨神经医学诊断技术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3,11~13周 (8:20-17:10)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BenjaminFey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B5-101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400473—001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脊骨神经医学诊断技术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3,11~13周 (8:20-17:10)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BenjaminFey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B5-101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400473—001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脊骨神经医学诊断技术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3,11~13周 (8:20-17:10)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BenjaminFey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B5-101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400473—001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脊骨神经医学诊断技术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周五</w:t>
      </w:r>
      <w:r>
        <w:rPr>
          <w:rFonts w:ascii="Times New Roman" w:hAnsi="Times New Roman"/>
          <w:b w:val="false"/>
          <w:i w:val="false"/>
          <w:color w:val="000000"/>
          <w:sz w:val="16"/>
        </w:rPr>
        <w:t>3,11~13周 (8:20-17:10)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BenjaminFey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B5-301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400473—001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脊骨神经医学诊断技术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周五</w:t>
      </w:r>
      <w:r>
        <w:rPr>
          <w:rFonts w:ascii="Times New Roman" w:hAnsi="Times New Roman"/>
          <w:b w:val="false"/>
          <w:i w:val="false"/>
          <w:color w:val="000000"/>
          <w:sz w:val="16"/>
        </w:rPr>
        <w:t>3,11~13周 (8:20-17:10)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BenjaminFey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B5-301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400473—001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脊骨神经医学诊断技术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周五</w:t>
      </w:r>
      <w:r>
        <w:rPr>
          <w:rFonts w:ascii="Times New Roman" w:hAnsi="Times New Roman"/>
          <w:b w:val="false"/>
          <w:i w:val="false"/>
          <w:color w:val="000000"/>
          <w:sz w:val="16"/>
        </w:rPr>
        <w:t>3,11~13周 (8:20-17:10)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BenjaminFey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B5-301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400473—001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脊骨神经医学诊断技术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周五</w:t>
      </w:r>
      <w:r>
        <w:rPr>
          <w:rFonts w:ascii="Times New Roman" w:hAnsi="Times New Roman"/>
          <w:b w:val="false"/>
          <w:i w:val="false"/>
          <w:color w:val="000000"/>
          <w:sz w:val="16"/>
        </w:rPr>
        <w:t>3,11~13周 (8:20-17:10)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BenjaminFey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B5-301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400473—001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脊骨神经医学诊断技术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周五</w:t>
      </w:r>
      <w:r>
        <w:rPr>
          <w:rFonts w:ascii="Times New Roman" w:hAnsi="Times New Roman"/>
          <w:b w:val="false"/>
          <w:i w:val="false"/>
          <w:color w:val="000000"/>
          <w:sz w:val="16"/>
        </w:rPr>
        <w:t>3,11~13周 (8:20-17:10)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BenjaminFey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B5-301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400473—001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脊骨神经医学诊断技术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3,12~13周 (8:20-17:10)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BenjaminFey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B5-201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400473—001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脊骨神经医学诊断技术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3,12~13周 (8:20-17:10)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BenjaminFey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B5-201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400473—001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脊骨神经医学诊断技术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3,12~13周 (8:20-17:10)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BenjaminFey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B5-201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400473—001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脊骨神经医学诊断技术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3,12~13周 (8:20-17:10)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BenjaminFey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B5-201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400473—001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脊骨神经医学诊断技术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3,12~13周 (8:20-17:10)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BenjaminFey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B5-201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400473—001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脊骨神经医学诊断技术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3,11~13周 (8:20-17:10)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BenjaminFey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B5-301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400473—001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脊骨神经医学诊断技术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3,11~13周 (8:20-17:10)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BenjaminFey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B5-301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400473—001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脊骨神经医学诊断技术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3,11~13周 (8:20-17:10)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BenjaminFey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B5-301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400473—001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脊骨神经医学诊断技术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3,11~13周 (8:20-17:10)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BenjaminFey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B5-301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400473—001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脊骨神经医学诊断技术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3,11~13周 (8:20-17:10)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BenjaminFey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B5-301 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