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佘侃侃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软件22;计算机22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软件22;计算机22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