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4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侍蓓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4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(079025—049)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3-B6(中制药23;中药233)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