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15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俞志超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1~13周</w:t>
      </w:r>
    </w:p>
    <w:bookmarkStart w:id="1" w:name="715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盲校-427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针推(视障)21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金匮要略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(020906—001)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