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3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俞洪霞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45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(200007—043)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护理223;护理224;助产22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