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70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刘兰英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470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灸法临床应用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(r050294—001)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