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中药材加工与养护学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中药材加工与养护学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中药221;中药223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刘政,濮春娟,井山林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瞿城,刘政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