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3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18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智能23;医信23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应心23;康复老年23;康复23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