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卞尧尧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7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1,5~9(单),12~13周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1,5~9(单),12~13周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1,5~9(单),12~13周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1,5~9(单),12~13周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