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0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史长灿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1~7周</w:t>
      </w:r>
    </w:p>
    <w:bookmarkStart w:id="1" w:name="220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(042553—003)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(042553—003)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(042553—003)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(042553—003)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(042553—003)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