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6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吕苇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1~4周</w:t>
      </w:r>
    </w:p>
    <w:bookmarkStart w:id="1" w:name="4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大学生创新创业与就业指导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(200007—048)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药制剂22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