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中医饮食养生学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中医公共营养学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中医营养配方学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中医饮食养生学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中医公共营养学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(1学时)  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中医营养配方学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中医公共营养学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 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肿瘤与营养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营养与心血管疾病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