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88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1,5,11周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7~9(单)周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1,5,11~12周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3,10,16周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1,5,11周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1,5,11~12周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3,10,16周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1,6,11周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1,5,11周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3,10,16周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3,10,16周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1,6,11周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7~9(单)周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1,5,11周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7~9(单)周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3,10,16周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3,10,16周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120923—002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临床流行病学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1,5,11周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吴娟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B4-208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120923—002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临床流行病学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1,5,11周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吴娟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B4-208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