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吴颖雄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0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(010695—013)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中医八231;中医八233;中医八232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(010517—003)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(010517—002)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(011046—001)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中医康复21;针推211;针推212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