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183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人工智能与信息技术学院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周作建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1~15周</w:t>
      </w:r>
    </w:p>
    <w:bookmarkStart w:id="1" w:name="118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医院智慧服务信息系统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(089178—001)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1~3,7~15(单)周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医院智慧服务信息系统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(089178—001)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1~3,7~15(单)周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