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1~6,8~10(双),11~13周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1~6,8~10(双),11~13周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(r040713—001)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1~6,8~10(双),11~13周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杨帆,庆英杰,周婧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周婧,杨帆,濮春娟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