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05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周清玉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40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120945—001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周清玉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