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7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周立华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87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(130021—002)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(130021—002)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(130021—003)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(130021—003)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(130021—001)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(130021—001)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