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药学233;药制剂23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药学233;药制剂23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1~4,7~10,15~16周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计算机类241;计算机类242;计算机类244;计算机类243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中药九23;中药九23（屠呦呦班）;资源232;资源231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